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Гериатрия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02:55 МСК · База обновлена: 22.07.2026, 04:08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Гериатрия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Р. 76 лет поступил в ревматологическое отделение.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припухлость и резкую боль в первом пальце правой стопы, припухлость левого локтевого сустава.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Заболел остро 2 дня назад после эмоционального стресса.</w:t>
      </w:r>
    </w:p>
    <w:p>
      <w:pPr>
        <w:spacing w:after="58"/>
      </w:pPr>
      <w:r>
        <w:rPr>
          <w:b w:val="0"/>
          <w:i w:val="0"/>
        </w:rPr>
        <w:t>* Отмечалось повышение температуры тела до 37,8°С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 течение последних 3 лет эпизодически наблюдаются подъёмы артериального давления до 160/100 мм рт. ст., постоянной гипотензивной терапии не получал. Острые сердечно-сосудистые состояния, сахарный диабет в анамнезе отрицает. При УЗИ почек несколько лет назад были выявлены конкременты, однако в связи с отсутствием жалоб значения этому не придал, к урологу не обращался, лечения не получал</w:t>
      </w:r>
    </w:p>
    <w:p>
      <w:pPr>
        <w:spacing w:after="58"/>
      </w:pPr>
      <w:r>
        <w:rPr>
          <w:b w:val="0"/>
          <w:i w:val="0"/>
        </w:rPr>
        <w:t>* Вредные привычки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</w:t>
      </w:r>
    </w:p>
    <w:p>
      <w:pPr>
        <w:spacing w:after="58"/>
      </w:pPr>
      <w:r>
        <w:rPr>
          <w:b w:val="0"/>
          <w:i w:val="0"/>
        </w:rPr>
        <w:t>* Конституция гиперстеническая, повышенного питания. Рост 171 см. Вес 96 кг. ИМТ 33,6 кг/м2. Окружность талии 104 см.</w:t>
      </w:r>
    </w:p>
    <w:p>
      <w:pPr>
        <w:spacing w:after="58"/>
      </w:pPr>
      <w:r>
        <w:rPr>
          <w:b w:val="0"/>
          <w:i w:val="0"/>
        </w:rPr>
        <w:t>* В лёгких дыхание везикулярное, хрипов нет. ЧД 18 в минуту.</w:t>
      </w:r>
    </w:p>
    <w:p>
      <w:pPr>
        <w:spacing w:after="58"/>
      </w:pPr>
      <w:r>
        <w:rPr>
          <w:b w:val="0"/>
          <w:i w:val="0"/>
        </w:rPr>
        <w:t>* Тоны сердца приглушены, ритм правильный. ЧСС 84 в минуту. АД 150/105 мм рт. ст.</w:t>
      </w:r>
    </w:p>
    <w:p>
      <w:pPr>
        <w:spacing w:after="58"/>
      </w:pPr>
      <w:r>
        <w:rPr>
          <w:b w:val="0"/>
          <w:i w:val="0"/>
        </w:rPr>
        <w:t>* Живот увеличен в объёме за счёт избыточного развития подкожной жировой клетчатки, мягкий, безболезненный. Правая доля печени на 1,5 см выступает из-под реберной дуги; край печени мягкий, безболезненный.</w:t>
      </w:r>
    </w:p>
    <w:p>
      <w:pPr>
        <w:spacing w:after="58"/>
      </w:pPr>
      <w:r>
        <w:rPr>
          <w:b w:val="0"/>
          <w:i w:val="0"/>
        </w:rPr>
        <w:t>* Область почек визуально не изменена. Симптом поколачивания отрицательный с обеих сторон.</w:t>
      </w:r>
    </w:p>
    <w:p>
      <w:pPr>
        <w:spacing w:after="58"/>
      </w:pPr>
      <w:r>
        <w:rPr>
          <w:b w:val="0"/>
          <w:i w:val="0"/>
        </w:rPr>
        <w:t>* Физиологические отправления в норме.</w:t>
      </w:r>
    </w:p>
    <w:p>
      <w:pPr>
        <w:spacing w:after="58"/>
      </w:pPr>
      <w:r>
        <w:rPr>
          <w:b w:val="0"/>
          <w:i w:val="0"/>
        </w:rPr>
        <w:t>* Периферических отеков нет.</w:t>
      </w:r>
    </w:p>
    <w:p>
      <w:pPr>
        <w:spacing w:after="58"/>
      </w:pPr>
      <w:r>
        <w:rPr>
          <w:b w:val="0"/>
          <w:i w:val="0"/>
        </w:rPr>
        <w:t>Осмотр костно-суставного аппарата: выраженная деформация первого плюснефалангового сустава правой стопы за счёт экссудативных явлений, резкая болезненность при пальпации данного сустава, гиперемия кожи над ним и повышение местной температуры, объём движений в первом плюснефаланговом суставе справа резко ограничен. Дефигурация и ограничение подвижности левого локтевого сустава за счёт экссудативных явлений, умеренная гиперемия, пальпаторная болезненность.  Другие суставы при осмотре не изменены, пальпация их безболезненна, движения в других суставах сохранены, в полном объёме. Подкожные и внутрикожные узелки не выявляются.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лабораторным исследованием, необходимым для установления основного диагноза,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уровня ревматоидного фактора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 с определением уровня мочевой кислоты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биохимический анализ крови с определением уровня мочевой кислоты</w:t>
      </w:r>
    </w:p>
    <w:p>
      <w:pPr>
        <w:ind w:left="504"/>
      </w:pPr>
      <w:r>
        <w:rPr>
          <w:b w:val="0"/>
          <w:i/>
        </w:rPr>
        <w:t>Рекомендуется у всех пациентов с подозрением на подагру определять сывороточный уровень мочевой кислоты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Дополнительным методом обследования, необходимым для установления диагноза основного заболевания,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ангиосканирование вен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пункция сустава и поляризационная микроскопия синовиальной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рентгенологическое исследование пораженных суставов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органов брюшной полости и почек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пункция сустава и поляризационная микроскопия синовиальной жидкости</w:t>
      </w:r>
    </w:p>
    <w:p>
      <w:pPr>
        <w:ind w:left="504"/>
      </w:pPr>
      <w:r>
        <w:rPr>
          <w:b w:val="0"/>
          <w:i/>
        </w:rPr>
        <w:t>Рекомендуется всем пациентам для постановки определенного диагноза подагры выявление кристаллов моноурата натрия в синовиальной жидкости или в содержимом тофуса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Выявленное основное заболевание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Септическим полиартритом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Подагрой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Ревматоидным артритом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Острой ревматической лихорадкой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Подагрой</w:t>
      </w:r>
    </w:p>
    <w:p>
      <w:pPr>
        <w:ind w:left="504"/>
      </w:pPr>
      <w:r>
        <w:rPr>
          <w:b w:val="0"/>
          <w:i/>
        </w:rPr>
        <w:t>Для определённого диагноза подагры достаточно выявление кристаллов моноурата натрия в синовиальной жидкости или тофусах; при невозможности указанных исследований диагноз должен быть обоснован наличием совокупности клинических, лабораторных и инструментальных признаков.</w:t>
        <w:br/>
        <w:br/>
        <w:t>Критерии ACR/EULAR, 2015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Форму подагры в данном случае рассматривают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бессимптомную гиперурикемию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подагрический артрит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хроническую тофусную подагру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хронический подагрический артрит в фазе обострения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острый подагрический артрит</w:t>
      </w:r>
    </w:p>
    <w:p>
      <w:pPr>
        <w:ind w:left="504"/>
      </w:pPr>
      <w:r>
        <w:rPr>
          <w:b w:val="0"/>
          <w:i/>
        </w:rPr>
        <w:t>Основные клинические проявления подагры: рецидивирующие атаки острого артрита, очаговое накопление кристаллов уратов с образованием тофусов в тканях (в области суставов, мягких тканей, различных органах), нефролитиаз, подагрическая нефропатия.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Подагру в данном случае можно считать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лекарственной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неуточненной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идиопатической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обусловленной нарушением почечной функции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идиопатической</w:t>
      </w:r>
    </w:p>
    <w:p>
      <w:pPr>
        <w:ind w:left="504"/>
      </w:pPr>
      <w:r>
        <w:rPr>
          <w:b w:val="0"/>
          <w:i/>
        </w:rPr>
        <w:t>Заболеваемость подагрой составляет в различных популяциях от 5 до 70 на 1 000 среди мужчин и 1-10 среди женщин. Распространённость подагры среди взрослого населения колеблется в европейских странах от 0,9% до 2,5%, в США достигает 3,9%. Пик заболеваемости у мужчин в возрасте 40-50 лет, женщин – после 60 лет (в постменопаузальном периоде). Подагра среди мужчин встречается в 6-7 раз чаще, в старческом возрасте – в 3 раза чаще.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Предполагаемым триггерным фактором развития острого артрита в данном случае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эмоциональный стресс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прием алкоголя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прием диуретиков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физическая нагрузка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эмоциональный стресс</w:t>
      </w:r>
    </w:p>
    <w:p>
      <w:pPr>
        <w:ind w:left="504"/>
      </w:pPr>
      <w:r>
        <w:rPr>
          <w:b w:val="0"/>
          <w:i/>
        </w:rPr>
        <w:t>Основными причинами гиперурикемии являются генетические факторы, приводящие к повышению реабсорбции и снижению экскреции мочевой кислоты с мочой либо к её гиперпродукции; избыточная масса тела и ожирение, повышение артериального давления, приём алкоголя, потребление большого количества животного белка, приём мочегонных препаратов, заболевания и состояния, характеризующиеся гиперурикемией.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Коморбидными состояниями, увеличивающими риск развития подагры,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h.pylori-ассоциированные заболевания желудка и 12-перстной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приобретенные пороки сердца ревматической этиологии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хроническая обструктивная болезнь легких и хронический обструктивный бронхит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артериальная гипертензия и ожирение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артериальная гипертензия и ожирение</w:t>
      </w:r>
    </w:p>
    <w:p>
      <w:pPr>
        <w:ind w:left="504"/>
      </w:pPr>
      <w:r>
        <w:rPr>
          <w:b w:val="0"/>
          <w:i/>
        </w:rPr>
        <w:t>Пациенты с подагрой часто имеют связанные с ожирением сопутствующие заболевания, например АГ, гипертриглицеридемия, нарушения углеводного обмена.</w:t>
        <w:br/>
        <w:br/>
      </w:r>
      <w:hyperlink r:id="rId30">
        <w:r>
          <w:rPr>
            <w:color w:val="173C49"/>
            <w:u w:val="single"/>
          </w:rPr>
          <w:t>Диагностика, лечение, профилактика ожирения и ассоциированных с ним заболеваний (национальные клинические рекомендации), 2017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Осложнением подагры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хроническая почечная недостаточность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стеатоз печени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мочекаменная болезнь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ожирение I степени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мочекаменная болезнь</w:t>
      </w:r>
    </w:p>
    <w:p>
      <w:pPr>
        <w:ind w:left="504"/>
      </w:pPr>
      <w:r>
        <w:rPr>
          <w:b w:val="0"/>
          <w:i/>
        </w:rPr>
        <w:t>В основе развития мочекаменной болезни лежат нарушения обменных процессов, связанных как с алиментарными факторами, так и с заболеваниями эндокринной системы, наследственной предрасположенности, а также климато-географических условий.</w:t>
        <w:br/>
        <w:br/>
      </w:r>
      <w:hyperlink r:id="rId32">
        <w:r>
          <w:rPr>
            <w:color w:val="173C49"/>
            <w:u w:val="single"/>
          </w:rPr>
          <w:t>Урология. Российские клинические рекомендации / под ред. Ю.Г. Аляева, П.В. Глыбочко, Д. Ю. Пушкаря. — 2017. — 544 с. ISBN 978-5-9906972-6-3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купирования острой подагрической атаки в качестве первой линии терапии наряду с НПВС рекомендуется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аллопуринола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колхицина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метотрексата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азатиоприна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колхицина</w:t>
      </w:r>
    </w:p>
    <w:p>
      <w:pPr>
        <w:ind w:left="504"/>
      </w:pPr>
      <w:r>
        <w:rPr>
          <w:b w:val="0"/>
          <w:i/>
        </w:rPr>
        <w:t>Рекомендуется всем пациентам в качестве «первой линии» терапии острого артрита назначать нестероидные противовоспалительные препараты или колхицин, или глюкокортикоиды.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Частым побочным эффектом длительного приема НПВС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ульцерогенез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сухой кашель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полицитемия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брадикардия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ульцерогенез</w:t>
      </w:r>
    </w:p>
    <w:p>
      <w:pPr>
        <w:ind w:left="504"/>
      </w:pPr>
      <w:r>
        <w:rPr>
          <w:b w:val="0"/>
          <w:i/>
        </w:rPr>
        <w:t>Применение нестероидных противовоспалительных препаратов должно учитывать индивидуальный риск желудочно-кишечного кровотечения и их кардиотоксичность.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Постоянная медикаментозная терапия гиперурикемии у данного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возможна при неэффективности немедикаментозных методов коррекции гиперурикемии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желательна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обязательна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обязательна</w:t>
      </w:r>
    </w:p>
    <w:p>
      <w:pPr>
        <w:ind w:left="504"/>
      </w:pPr>
      <w:r>
        <w:rPr>
          <w:b w:val="0"/>
          <w:i/>
        </w:rPr>
        <w:t>Пациентам с дебютом подагры в возрасте менее 40 лет, при наличии почечной патологии, коморбидных заболеваний, уратснижающую терапию следует инициировать сразу после первого приступа артрита.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качестве уратснижающей терапии первой линии пациенту следует рекомендовать прием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фебуксостата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аллопуринола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блемарена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канакинумаба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аллопуринола</w:t>
      </w:r>
    </w:p>
    <w:p>
      <w:pPr>
        <w:ind w:left="504"/>
      </w:pPr>
      <w:r>
        <w:rPr>
          <w:b w:val="0"/>
          <w:i/>
        </w:rPr>
        <w:t>Рекомендуется пациентам с нормальной функцией почек в качестве препарата первой линии терапии назначение аллопуринола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Подагра. 2018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Гериатрия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cr_174/" TargetMode="External"/><Relationship Id="rId21" Type="http://schemas.openxmlformats.org/officeDocument/2006/relationships/hyperlink" Target="https://library.mededtech.ru/rest/documents/cr_174/#list_item_nannd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cr_174/#list_item_652hh" TargetMode="External"/><Relationship Id="rId24" Type="http://schemas.openxmlformats.org/officeDocument/2006/relationships/hyperlink" Target="https://library.mededtech.ru/rest/documents/cr_174/#paragraph_1rkit" TargetMode="External"/><Relationship Id="rId25" Type="http://schemas.openxmlformats.org/officeDocument/2006/relationships/hyperlink" Target="https://library.mededtech.ru/rest/documents/cr_174/#paragraph_q8ie2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cr_174/#1_3_&#1101;&#1087;&#1080;&#1076;&#1077;&#1084;&#1080;&#1086;&#1083;&#1086;&#1075;&#1080;&#1103;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cr_174/#paragraph_09v6h" TargetMode="External"/><Relationship Id="rId30" Type="http://schemas.openxmlformats.org/officeDocument/2006/relationships/hyperlink" Target="https://library.mededtech.ru/rest/documents/Ozhirenie_klin_rek_proekt/" TargetMode="External"/><Relationship Id="rId31" Type="http://schemas.openxmlformats.org/officeDocument/2006/relationships/hyperlink" Target="https://library.mededtech.ru/rest/documents/Ozhirenie_klin_rek_proekt/#paragraph_9m28t" TargetMode="External"/><Relationship Id="rId32" Type="http://schemas.openxmlformats.org/officeDocument/2006/relationships/hyperlink" Target="https://library.mededtech.ru/rest/documents/urologia_rkr/" TargetMode="External"/><Relationship Id="rId33" Type="http://schemas.openxmlformats.org/officeDocument/2006/relationships/hyperlink" Target="https://library.mededtech.ru/rest/documents/urologia_rkr/#paragraph_44ci5" TargetMode="External"/><Relationship Id="rId34" Type="http://schemas.openxmlformats.org/officeDocument/2006/relationships/hyperlink" Target="https://library.mededtech.ru/rest/documents/cr_174/#list_item_9t074" TargetMode="External"/><Relationship Id="rId35" Type="http://schemas.openxmlformats.org/officeDocument/2006/relationships/hyperlink" Target="https://library.mededtech.ru/rest/documents/cr_174/#paragraph_drpht" TargetMode="External"/><Relationship Id="rId36" Type="http://schemas.openxmlformats.org/officeDocument/2006/relationships/hyperlink" Target="https://library.mededtech.ru/rest/documents/cr_174/#list_item_1i21g" TargetMode="External"/><Relationship Id="rId37" Type="http://schemas.openxmlformats.org/officeDocument/2006/relationships/hyperlink" Target="https://library.mededtech.ru/rest/documents/cr_174/#list_item_ss2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